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80"/>
      </w:pPr>
      <w:r>
        <w:rPr>
          <w:rFonts w:ascii="Calibri" w:hAnsi="Calibri"/>
          <w:b/>
          <w:color w:val="9D1C20"/>
          <w:sz w:val="18"/>
        </w:rPr>
        <w:t>PRESS DOCUMENT BANK</w:t>
      </w:r>
    </w:p>
    <w:p>
      <w:pPr>
        <w:keepNext/>
        <w:spacing w:after="80"/>
      </w:pPr>
      <w:r>
        <w:rPr>
          <w:rFonts w:ascii="Calibri" w:hAnsi="Calibri"/>
          <w:b/>
          <w:color w:val="242424"/>
          <w:sz w:val="52"/>
        </w:rPr>
        <w:t>Public Press Blurbs</w:t>
      </w:r>
    </w:p>
    <w:p>
      <w:pPr>
        <w:spacing w:after="280"/>
      </w:pPr>
      <w:r>
        <w:rPr>
          <w:rFonts w:ascii="Calibri" w:hAnsi="Calibri"/>
          <w:color w:val="666666"/>
          <w:sz w:val="25"/>
        </w:rPr>
        <w:t>Approved short copy for the public asset ZIP | English and Spanish</w:t>
      </w:r>
    </w:p>
    <w:p>
      <w:pPr>
        <w:pStyle w:val="Heading1"/>
      </w:pPr>
      <w:r>
        <w:t>English</w:t>
      </w:r>
    </w:p>
    <w:p>
      <w:pPr>
        <w:pStyle w:val="Heading2"/>
      </w:pPr>
      <w:r>
        <w:t>Founder</w:t>
      </w:r>
    </w:p>
    <w:p>
      <w:r>
        <w:rPr>
          <w:rFonts w:ascii="Calibri" w:hAnsi="Calibri"/>
          <w:i w:val="0"/>
          <w:color w:val="242424"/>
        </w:rPr>
        <w:t>Willie Ochoa is a Madrid-born storyteller, filmmaker, advertising creative and founder of La Sobremesa Foods, a Los Angeles company creating California-made drinks with Spanish soul. Drawing on more than 20 years in film, advertising, branded content and entrepreneurship, Willie founded La Sobremesa Foods to create physical, sensory experiences that bring people together through gastronomy. Its first release is GATO ROJO Iberico Tinto Spritz.</w:t>
      </w:r>
    </w:p>
    <w:p>
      <w:pPr>
        <w:pStyle w:val="Heading2"/>
      </w:pPr>
      <w:r>
        <w:t>Company</w:t>
      </w:r>
    </w:p>
    <w:p>
      <w:r>
        <w:rPr>
          <w:rFonts w:ascii="Calibri" w:hAnsi="Calibri"/>
          <w:i w:val="0"/>
          <w:color w:val="242424"/>
        </w:rPr>
        <w:t>La Sobremesa Foods is a Los Angeles beverage company creating California-made drinks with Spanish soul. Founded by Madrid-born storyteller, filmmaker and advertising creative Willie Ochoa, the company takes its name from sobremesa: the unhurried time spent talking at the table after a meal. Its purpose is to create physical, sensory experiences that bring people together through gastronomy.</w:t>
      </w:r>
    </w:p>
    <w:p>
      <w:pPr>
        <w:pStyle w:val="Heading2"/>
      </w:pPr>
      <w:r>
        <w:t>GATO ROJO</w:t>
      </w:r>
    </w:p>
    <w:p>
      <w:r>
        <w:rPr>
          <w:rFonts w:ascii="Calibri" w:hAnsi="Calibri"/>
          <w:i w:val="0"/>
          <w:color w:val="242424"/>
        </w:rPr>
        <w:t>GATO ROJO Iberico Tinto Spritz is a California-made red wine spritz inspired by Spain's tinto de verano. It brings together California wine made from Spanish-origin Tempranillo and Garnacha with LA Sie7e, a bright citrus soda developed specifically to lighten and lift the wine. The result is wine-forward, crisp and refreshing, with Spanish roots and California spirit.</w:t>
      </w:r>
    </w:p>
    <w:p>
      <w:pPr>
        <w:pageBreakBefore/>
        <w:spacing w:after="280"/>
      </w:pPr>
      <w:r>
        <w:rPr>
          <w:rFonts w:ascii="Calibri" w:hAnsi="Calibri"/>
          <w:b/>
          <w:color w:val="9D1C20"/>
          <w:sz w:val="18"/>
        </w:rPr>
        <w:t>ESPAÑOL</w:t>
      </w:r>
    </w:p>
    <w:p>
      <w:pPr>
        <w:pStyle w:val="Heading1"/>
      </w:pPr>
      <w:r>
        <w:t>Fundador</w:t>
      </w:r>
    </w:p>
    <w:p>
      <w:r>
        <w:rPr>
          <w:rFonts w:ascii="Calibri" w:hAnsi="Calibri"/>
          <w:i w:val="0"/>
          <w:color w:val="242424"/>
        </w:rPr>
        <w:t>Willie Ochoa es un madrileño cineasta, creativo publicitario, tejedor de sueños y fundador de La Sobremesa Foods, una empresa de Los Ángeles que crea bebidas elaboradas en California con alma española. Con más de 20 años de experiencia en cine, publicidad, contenido de marca y emprendimiento, Willie fundó La Sobremesa Foods para crear experiencias físicas y sensoriales que reúnan a las personas a través de la gastronomía. Su primer lanzamiento es GATO ROJO Iberico Tinto Spritz.</w:t>
      </w:r>
    </w:p>
    <w:p>
      <w:pPr>
        <w:pStyle w:val="Heading2"/>
      </w:pPr>
      <w:r>
        <w:t>Empresa</w:t>
      </w:r>
    </w:p>
    <w:p>
      <w:r>
        <w:rPr>
          <w:rFonts w:ascii="Calibri" w:hAnsi="Calibri"/>
          <w:i w:val="0"/>
          <w:color w:val="242424"/>
        </w:rPr>
        <w:t>La Sobremesa Foods es una empresa de bebidas de Los Ángeles que crea productos elaborados en California con alma española. Fundada por Willie Ochoa, fabulador madrileño, cineasta y creativo publicitario, la compañía toma su nombre de la sobremesa: ese tiempo sin prisas que se comparte alrededor de la mesa cuando la comida ya ha terminado. Su propósito es crear experiencias físicas y sensoriales que reúnan a las personas a través de la gastronomía.</w:t>
      </w:r>
    </w:p>
    <w:p>
      <w:pPr>
        <w:pStyle w:val="Heading2"/>
      </w:pPr>
      <w:r>
        <w:t>GATO ROJO</w:t>
      </w:r>
    </w:p>
    <w:p>
      <w:r>
        <w:rPr>
          <w:rFonts w:ascii="Calibri" w:hAnsi="Calibri"/>
          <w:i w:val="0"/>
          <w:color w:val="242424"/>
        </w:rPr>
        <w:t>GATO ROJO Iberico Tinto Spritz es un spritz de vino tinto elaborado en California e inspirado en el tinto de verano español. Combina vino californiano de Tempranillo y Garnacha, variedades de origen español, con LA Sie7e, un refresco cítrico creado específicamente para aligerar y levantar el vino. El resultado es fresco, crujiente y con el vino como protagonista: raíces españolas y espíritu californiano.</w:t>
      </w:r>
    </w:p>
    <w:p>
      <w:pPr>
        <w:pStyle w:val="Heading1"/>
      </w:pPr>
      <w:r>
        <w:t>Public ZIP note</w:t>
      </w:r>
    </w:p>
    <w:p>
      <w:r>
        <w:rPr>
          <w:rFonts w:ascii="Calibri" w:hAnsi="Calibri"/>
          <w:i/>
          <w:color w:val="666666"/>
        </w:rPr>
        <w:t>Include this document with approved logos, photographs, captions, credits and usage terms. Do not add the request-only press bank.</w:t>
      </w:r>
    </w:p>
    <w:sectPr w:rsidR="00FC693F" w:rsidRPr="0006063C" w:rsidSect="00034616">
      <w:headerReference w:type="default" r:id="rId9"/>
      <w:footerReference w:type="default" r:id="rId10"/>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color w:val="666666"/>
        <w:sz w:val="18"/>
      </w:rPr>
      <w:t xml:space="preserve">Page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Calibri" w:hAnsi="Calibri"/>
        <w:b/>
        <w:color w:val="666666"/>
        <w:sz w:val="17"/>
      </w:rPr>
      <w:t>GATO ROJO | LA SOBREMESA FOODS | PRESS MATERIALS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Calibri" w:hAnsi="Calibri"/>
      <w:color w:val="242424"/>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Calibri" w:hAnsi="Calibri"/>
      <w:b/>
      <w:bCs/>
      <w:color w:val="9D1C20"/>
      <w:sz w:val="32"/>
      <w:szCs w:val="28"/>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Calibri" w:hAnsi="Calibri"/>
      <w:b/>
      <w:bCs/>
      <w:color w:val="9D1C20"/>
      <w:sz w:val="26"/>
      <w:szCs w:val="26"/>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Calibri" w:hAnsi="Calibri"/>
      <w:b/>
      <w:bCs/>
      <w:color w:val="4A4A4A"/>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 Sobremesa Foods</dc:creator>
  <cp:keywords/>
  <dc:description>Editable press material</dc:description>
  <cp:lastModifiedBy/>
  <cp:revision>1</cp:revision>
  <dcterms:created xsi:type="dcterms:W3CDTF">2013-12-23T23:15:00Z</dcterms:created>
  <dcterms:modified xsi:type="dcterms:W3CDTF">2013-12-23T23:15:00Z</dcterms:modified>
  <cp:category/>
</cp:coreProperties>
</file>